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107349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570212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4891985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582914" name="9577d99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7635699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311341" name="9eedc420-00e1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0512789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689971" name="96903c80-00e2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6410233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540149" name="75354e80-00e3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969372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928690" name="f95620e0-00e8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2798711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945101" name="768944c0-00ee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3588927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49794" name="dacd7370-00ee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5078554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30045" name="95206cf0-00ef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939870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420360" name="dd88f480-00ef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3506954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011649" name="f072d100-00f5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3389140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591510" name="5751ced0-00f6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88596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44901" name="0bcccf90-00f7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899980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623764" name="ae882bb0-00e0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1081378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801464" name="baab8d9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1042861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21613" name="a5a05380-00e3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096133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252784" name="d5896500-00e8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25105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411603" name="8d54fe10-00ee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945429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450906" name="1e87b530-00ef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18739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192976" name="a3b0c210-00ef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080271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600187" name="fceddab0-00f5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28583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335531" name="64a84460-00f6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4352925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848584" name="1dcd4530-00f7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708355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43347" name="d07970d0-00e0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Radiatirennischen 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3989844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611391" name="10aab2e0-00e1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0638491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844075" name="526a3610-00e1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943575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11009" name="daa39030-00e1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3116651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162706" name="183551c0-00ee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8926616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873932" name="c0d84a20-00ef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1401741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449806" name="29549580-00f6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797311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287160" name="75d71220-00f6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875626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060052" name="bb32cee0-00f6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450083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10222" name="d395a2f0-00f6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zementösem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5218829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887798" name="ff2389f0-00f6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719413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840352" name="1dab4ad0-00e2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886739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466921" name="93e9b82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87228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346761" name="c7b4b000-00ee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611519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668210" name="83e56a30-00ef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489338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56994" name="dd546840-00f5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8706858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002285" name="46430c30-00f6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0336942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97214" name="4b0b80d0-00e2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4299543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685434" name="f4f98c40-00e2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2317107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847619" name="f8a6a2d0-00ef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6801125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439557" name="9d774430-00f6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25/1.OG/Mitte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187974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206470" name="1c5eff40-00e3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264605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43183" name="af1d105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25/DG/Rechts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162532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58945" name="4e7ffb30-00ef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bituminösem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260395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755614" name="bd4836d0-00f5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25/27 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4851538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132755" name="d066a4c0-00e3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ng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Formteil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8087210" name="69240db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799710" name="69240db0-00e4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25/DG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4807222" name="c51b7310-00e4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565396" name="c51b7310-00e4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 25/27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einschichtiger 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754328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22898" name="3f11df50-00e6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und Zwischenböden </w:t>
            </w:r>
          </w:p>
          <w:p>
            <w:pPr>
              <w:spacing w:before="0" w:after="0" w:line="240" w:lineRule="auto"/>
            </w:pPr>
            <w:r>
              <w:t>Treppenhaus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p>
            <w:pPr>
              <w:spacing w:before="0" w:after="0" w:line="240" w:lineRule="auto"/>
            </w:pPr>
            <w:r>
              <w:t>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1274531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442355" name="ab6bafd0-00e8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9933481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616891" name="e3a9c0a0-00f0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25/27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052210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372591" name="5f12c520-00f1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Keller</w:t>
            </w:r>
          </w:p>
          <w:p>
            <w:pPr>
              <w:spacing w:before="0" w:after="0" w:line="240" w:lineRule="auto"/>
            </w:pPr>
            <w:r>
              <w:t>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6754295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682820" name="3630f5e0-00f2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27/DG/Rechts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32299" name="0c437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48430" name="0c437ba0-00f6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footer.xml" Type="http://schemas.openxmlformats.org/officeDocument/2006/relationships/footer" Id="rId6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